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3AF9" w14:textId="77777777" w:rsidR="000B175A" w:rsidRPr="00571960" w:rsidRDefault="000B175A" w:rsidP="00571960">
      <w:pPr>
        <w:pStyle w:val="Heading2"/>
        <w:keepNext w:val="0"/>
        <w:keepLines w:val="0"/>
        <w:suppressAutoHyphens/>
        <w:spacing w:before="0" w:line="240" w:lineRule="auto"/>
        <w:jc w:val="both"/>
        <w:rPr>
          <w:rFonts w:ascii="Verdana" w:hAnsi="Verdana"/>
          <w:color w:val="000000"/>
          <w:sz w:val="32"/>
          <w:lang w:val="ru-RU"/>
        </w:rPr>
      </w:pPr>
      <w:r w:rsidRPr="00571960">
        <w:rPr>
          <w:rFonts w:ascii="Verdana" w:hAnsi="Verdana"/>
          <w:color w:val="000000"/>
          <w:sz w:val="32"/>
          <w:lang w:val="ru-RU"/>
        </w:rPr>
        <w:t>Старенький Иванов</w:t>
      </w:r>
    </w:p>
    <w:p w14:paraId="0F8E1DBB" w14:textId="4794C950" w:rsidR="000B175A" w:rsidRPr="00571960" w:rsidRDefault="00F23301" w:rsidP="00571960">
      <w:pPr>
        <w:suppressAutoHyphens/>
        <w:spacing w:after="0" w:line="240" w:lineRule="auto"/>
        <w:jc w:val="both"/>
        <w:rPr>
          <w:rFonts w:ascii="Verdana" w:hAnsi="Verdana"/>
          <w:color w:val="000000"/>
          <w:sz w:val="24"/>
          <w:lang w:val="ru-RU"/>
        </w:rPr>
      </w:pPr>
      <w:r w:rsidRPr="00571960">
        <w:rPr>
          <w:rFonts w:ascii="Verdana" w:hAnsi="Verdana"/>
          <w:color w:val="000000"/>
          <w:sz w:val="24"/>
          <w:lang w:val="ru-RU"/>
        </w:rPr>
        <w:t>Кир Булычев</w:t>
      </w:r>
    </w:p>
    <w:p w14:paraId="31FBD948" w14:textId="77777777" w:rsidR="00F23301" w:rsidRPr="00571960" w:rsidRDefault="00F23301" w:rsidP="00571960">
      <w:pPr>
        <w:suppressAutoHyphens/>
        <w:spacing w:after="0" w:line="240" w:lineRule="auto"/>
        <w:ind w:firstLine="283"/>
        <w:jc w:val="both"/>
        <w:rPr>
          <w:rFonts w:ascii="Verdana" w:hAnsi="Verdana"/>
          <w:color w:val="000000"/>
          <w:sz w:val="20"/>
          <w:lang w:val="ru-RU"/>
        </w:rPr>
      </w:pPr>
    </w:p>
    <w:p w14:paraId="5A17360B"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Разумеется, он не всегда был стареньким. Это он только в последние годы стал стареньким. Его койка стоит в убежище рядом с моей, и он мне показывал свои детские фотографии.</w:t>
      </w:r>
    </w:p>
    <w:p w14:paraId="47813D28"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Иван Иванович, серьезный, худенький, одетый почему-то в девичье платьице, сидит на коленях у массивной женщины в большой шляпе с выходящим из живота обширным бюстом.</w:t>
      </w:r>
    </w:p>
    <w:p w14:paraId="4413F65B"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Похож?</w:t>
      </w:r>
      <w:r w:rsidRPr="00571960">
        <w:rPr>
          <w:rFonts w:ascii="Verdana" w:hAnsi="Verdana"/>
          <w:color w:val="000000"/>
          <w:sz w:val="20"/>
        </w:rPr>
        <w:t> </w:t>
      </w:r>
      <w:r w:rsidRPr="00571960">
        <w:rPr>
          <w:rFonts w:ascii="Verdana" w:hAnsi="Verdana"/>
          <w:color w:val="000000"/>
          <w:sz w:val="20"/>
          <w:lang w:val="ru-RU"/>
        </w:rPr>
        <w:t>— спросил Иван Иванович.</w:t>
      </w:r>
    </w:p>
    <w:p w14:paraId="4CDEDE32"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Похож,</w:t>
      </w:r>
      <w:r w:rsidRPr="00571960">
        <w:rPr>
          <w:rFonts w:ascii="Verdana" w:hAnsi="Verdana"/>
          <w:color w:val="000000"/>
          <w:sz w:val="20"/>
        </w:rPr>
        <w:t> </w:t>
      </w:r>
      <w:r w:rsidRPr="00571960">
        <w:rPr>
          <w:rFonts w:ascii="Verdana" w:hAnsi="Verdana"/>
          <w:color w:val="000000"/>
          <w:sz w:val="20"/>
          <w:lang w:val="ru-RU"/>
        </w:rPr>
        <w:t>— ответил я.</w:t>
      </w:r>
    </w:p>
    <w:p w14:paraId="1CFEF58A"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И всегда был похож,</w:t>
      </w:r>
      <w:r w:rsidRPr="00571960">
        <w:rPr>
          <w:rFonts w:ascii="Verdana" w:hAnsi="Verdana"/>
          <w:color w:val="000000"/>
          <w:sz w:val="20"/>
        </w:rPr>
        <w:t> </w:t>
      </w:r>
      <w:r w:rsidRPr="00571960">
        <w:rPr>
          <w:rFonts w:ascii="Verdana" w:hAnsi="Verdana"/>
          <w:color w:val="000000"/>
          <w:sz w:val="20"/>
          <w:lang w:val="ru-RU"/>
        </w:rPr>
        <w:t>— сказал Иван Иванович.</w:t>
      </w:r>
      <w:r w:rsidRPr="00571960">
        <w:rPr>
          <w:rFonts w:ascii="Verdana" w:hAnsi="Verdana"/>
          <w:color w:val="000000"/>
          <w:sz w:val="20"/>
        </w:rPr>
        <w:t> </w:t>
      </w:r>
      <w:r w:rsidRPr="00571960">
        <w:rPr>
          <w:rFonts w:ascii="Verdana" w:hAnsi="Verdana"/>
          <w:color w:val="000000"/>
          <w:sz w:val="20"/>
          <w:lang w:val="ru-RU"/>
        </w:rPr>
        <w:t>— А это моя мать. Она меня воспитывала в бедности, но строгости. Папа нас оставил в младенчестве.</w:t>
      </w:r>
    </w:p>
    <w:p w14:paraId="7C1E6CA5"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С первого взгляда ясно, что иначе воспитывать она не умела.</w:t>
      </w:r>
    </w:p>
    <w:p w14:paraId="363AFB04"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Историю своей интересной жизни Иван Иванович рассказывал мне не по порядку. Теперь же, когда его нет среди нас, я разложил его воспоминания в хронологическом порядке. И мне открылись некоторые любопытные закономерности.</w:t>
      </w:r>
    </w:p>
    <w:p w14:paraId="0FBC92B6"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1917 год Иван Иванович встретил гимназистом последнего класса. Он был хорошим учеником, но не блестящим, и потому его любили учителя. В классе он ни с кем не дружил, потому что друзей ему подбирала мама, а ему хотелось дружить с другими. Самое яркое воспоминание того года</w:t>
      </w:r>
      <w:r w:rsidRPr="00571960">
        <w:rPr>
          <w:rFonts w:ascii="Verdana" w:hAnsi="Verdana"/>
          <w:color w:val="000000"/>
          <w:sz w:val="20"/>
        </w:rPr>
        <w:t> </w:t>
      </w:r>
      <w:r w:rsidRPr="00571960">
        <w:rPr>
          <w:rFonts w:ascii="Verdana" w:hAnsi="Verdana"/>
          <w:color w:val="000000"/>
          <w:sz w:val="20"/>
          <w:lang w:val="ru-RU"/>
        </w:rPr>
        <w:t>— получение премии за перевод Овидия.</w:t>
      </w:r>
    </w:p>
    <w:p w14:paraId="505503D1"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На демонстрации Иван не ходил, потому что мама велела ему получить достойный аттестат зрелости, полагая, что он пригодится при любой власти. К тому же Иван Иванович всегда боялся толпы. Он был невелик ростом, худ и очкаст. Таких бьют при любом народном возмущении.</w:t>
      </w:r>
    </w:p>
    <w:p w14:paraId="68804F80"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В 1918 году Иван Иванович поступил на службу. Аттестат ему не понадобился. Он был делопроизводителем в Москульттеапросвете, но ездить на работу было далеко. Они с мамой жили на Сретенке, а учреждение располагалось на Разгуляе. Так что когда Иван Иванович увидел объявление о том, что делопроизводители требуются в Госзерне, что помещалось напротив клиники Склифосовского, он перешел туда.</w:t>
      </w:r>
    </w:p>
    <w:p w14:paraId="1D76D4E4"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Впервые его исполнительские способности проявились именно там.</w:t>
      </w:r>
    </w:p>
    <w:p w14:paraId="72D1FE2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 xml:space="preserve">То есть способности были и ранее. Иван Иванович был аккуратен, вежлив и тих. Он никогда не выступал на собраниях и чурался общественной </w:t>
      </w:r>
      <w:r w:rsidRPr="00571960">
        <w:rPr>
          <w:rFonts w:ascii="Verdana" w:hAnsi="Verdana"/>
          <w:color w:val="000000"/>
          <w:sz w:val="20"/>
          <w:lang w:val="ru-RU"/>
        </w:rPr>
        <w:lastRenderedPageBreak/>
        <w:t>деятельности. У него была одна всем известная слабость. Смысл жизни для Ивана Ивановича заключался в получении премий. Обычно он работал от сих до сих. Правда, добросовестно. Но, если он узнавал, что за такое-то задание положена премия, он мгновенно перевоплощался. Он готов был просиживать на службе ночами, он мог своротить Гималайские горы совершенно независимо от размера этой премии. Само слово «премия» вызывало в нем внутренний ажиотаж, подобно тому как словом «щука» можно свести с ума заядлого рыболова, а запахом водки</w:t>
      </w:r>
      <w:r w:rsidRPr="00571960">
        <w:rPr>
          <w:rFonts w:ascii="Verdana" w:hAnsi="Verdana"/>
          <w:color w:val="000000"/>
          <w:sz w:val="20"/>
        </w:rPr>
        <w:t> </w:t>
      </w:r>
      <w:r w:rsidRPr="00571960">
        <w:rPr>
          <w:rFonts w:ascii="Verdana" w:hAnsi="Verdana"/>
          <w:color w:val="000000"/>
          <w:sz w:val="20"/>
          <w:lang w:val="ru-RU"/>
        </w:rPr>
        <w:t>— алкоголика.</w:t>
      </w:r>
    </w:p>
    <w:p w14:paraId="7D10EBE5"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В период нехватки продовольствия произошел первый случай из длинной череды подобных, который обратил на исполнителя внимание руководства.</w:t>
      </w:r>
    </w:p>
    <w:p w14:paraId="0D36B199"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Если кто-нибудь из вас, архаровцы, придумает, как отыскать эшелон с пшеницей, что затерялся на пути между Белгородом и Москвой,</w:t>
      </w:r>
      <w:r w:rsidRPr="00571960">
        <w:rPr>
          <w:rFonts w:ascii="Verdana" w:hAnsi="Verdana"/>
          <w:color w:val="000000"/>
          <w:sz w:val="20"/>
        </w:rPr>
        <w:t> </w:t>
      </w:r>
      <w:r w:rsidRPr="00571960">
        <w:rPr>
          <w:rFonts w:ascii="Verdana" w:hAnsi="Verdana"/>
          <w:color w:val="000000"/>
          <w:sz w:val="20"/>
          <w:lang w:val="ru-RU"/>
        </w:rPr>
        <w:t>— сказал начальник подотдела Шириков, заходя в большую гулкую комнату, где сидели тридцать сотрудников подотдела,</w:t>
      </w:r>
      <w:r w:rsidRPr="00571960">
        <w:rPr>
          <w:rFonts w:ascii="Verdana" w:hAnsi="Verdana"/>
          <w:color w:val="000000"/>
          <w:sz w:val="20"/>
        </w:rPr>
        <w:t> </w:t>
      </w:r>
      <w:r w:rsidRPr="00571960">
        <w:rPr>
          <w:rFonts w:ascii="Verdana" w:hAnsi="Verdana"/>
          <w:color w:val="000000"/>
          <w:sz w:val="20"/>
          <w:lang w:val="ru-RU"/>
        </w:rPr>
        <w:t>— он получит премию.</w:t>
      </w:r>
    </w:p>
    <w:p w14:paraId="0647E25F"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Я найду,</w:t>
      </w:r>
      <w:r w:rsidRPr="00571960">
        <w:rPr>
          <w:rFonts w:ascii="Verdana" w:hAnsi="Verdana"/>
          <w:color w:val="000000"/>
          <w:sz w:val="20"/>
        </w:rPr>
        <w:t> </w:t>
      </w:r>
      <w:r w:rsidRPr="00571960">
        <w:rPr>
          <w:rFonts w:ascii="Verdana" w:hAnsi="Verdana"/>
          <w:color w:val="000000"/>
          <w:sz w:val="20"/>
          <w:lang w:val="ru-RU"/>
        </w:rPr>
        <w:t>— сказал тихий Иванов, приподнимая худенький зад над стулом.</w:t>
      </w:r>
      <w:r w:rsidRPr="00571960">
        <w:rPr>
          <w:rFonts w:ascii="Verdana" w:hAnsi="Verdana"/>
          <w:color w:val="000000"/>
          <w:sz w:val="20"/>
        </w:rPr>
        <w:t> </w:t>
      </w:r>
      <w:r w:rsidRPr="00571960">
        <w:rPr>
          <w:rFonts w:ascii="Verdana" w:hAnsi="Verdana"/>
          <w:color w:val="000000"/>
          <w:sz w:val="20"/>
          <w:lang w:val="ru-RU"/>
        </w:rPr>
        <w:t>— Только мне надо выписать мандат.</w:t>
      </w:r>
    </w:p>
    <w:p w14:paraId="0EC41B4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В комнате засмеялись, а товарищ начальник подотдела Шириков, однорукий матрос с «Ретвизана», сказал:</w:t>
      </w:r>
    </w:p>
    <w:p w14:paraId="145802B6"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Зайди ко мне.</w:t>
      </w:r>
    </w:p>
    <w:p w14:paraId="0F6CBA44"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Иванов под хихиканье коллег прошел за перегородку, где проницательный Шириков сказал:</w:t>
      </w:r>
    </w:p>
    <w:p w14:paraId="59327461"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Если не шутишь, бери мандат, и чтобы через два дня зерно было в Москве. Не доставишь, пойдешь под ревтрибунал. Охрану дать?</w:t>
      </w:r>
    </w:p>
    <w:p w14:paraId="7FA7977C"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Ни в коем случае,</w:t>
      </w:r>
      <w:r w:rsidRPr="00571960">
        <w:rPr>
          <w:rFonts w:ascii="Verdana" w:hAnsi="Verdana"/>
          <w:color w:val="000000"/>
          <w:sz w:val="20"/>
        </w:rPr>
        <w:t> </w:t>
      </w:r>
      <w:r w:rsidRPr="00571960">
        <w:rPr>
          <w:rFonts w:ascii="Verdana" w:hAnsi="Verdana"/>
          <w:color w:val="000000"/>
          <w:sz w:val="20"/>
          <w:lang w:val="ru-RU"/>
        </w:rPr>
        <w:t>— испугался Иванов. Он не выносил вида винтовок.</w:t>
      </w:r>
    </w:p>
    <w:p w14:paraId="5B6B5F9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Вечером второго дня осунувшийся Иванов в пальто без правого рукава, с кровавой ссадиной через щеку вошел в кабинет товарища Ширикова, который, за неимением другого угла, там и ночевал.</w:t>
      </w:r>
    </w:p>
    <w:p w14:paraId="413FF5B5"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Состав на Брянском вокзале,</w:t>
      </w:r>
      <w:r w:rsidRPr="00571960">
        <w:rPr>
          <w:rFonts w:ascii="Verdana" w:hAnsi="Verdana"/>
          <w:color w:val="000000"/>
          <w:sz w:val="20"/>
        </w:rPr>
        <w:t> </w:t>
      </w:r>
      <w:r w:rsidRPr="00571960">
        <w:rPr>
          <w:rFonts w:ascii="Verdana" w:hAnsi="Verdana"/>
          <w:color w:val="000000"/>
          <w:sz w:val="20"/>
          <w:lang w:val="ru-RU"/>
        </w:rPr>
        <w:t>— сказал он и упал в обморок.</w:t>
      </w:r>
    </w:p>
    <w:p w14:paraId="4DC1FB44"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Шириков отпоил Ивана Ивановича горячим чаем. Потом взял трубку и позвонил на Брянский вокзал. Иванов не врал. Состав стоял там. Может быть, Иванов и рассказал Ширикову, как он совершил такой революционный подвиг, но мне Иван Иванович о подробностях не рассказывал. Известно лишь, что Шириков предложил Иванову наградить его почетным оружием, но тот сказал, что хотел бы получить положенную премию. На следующее утро Иванов сложил в дерматиновую сумку два фунта воблы, фунт муки и полфунта леденцов. Остальные сотрудники подотдела готовы были растоптать его от ненависти.</w:t>
      </w:r>
    </w:p>
    <w:p w14:paraId="25D149BB"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lastRenderedPageBreak/>
        <w:t>С тех пор так и пошло. Если надо было сделать невыполнимую работу, Шириков приходил в комнату и говорил Ивану Ивановичу, что тот по выполнении ее получит премию. И тот выполнял любую работу. Одна недоброжелательница прозвала его даже Василисой Премудрой. Но прозвище не привилось, потому что было длинным.</w:t>
      </w:r>
    </w:p>
    <w:p w14:paraId="69063F3B"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Тем более она сама его быстро забыла, потому что Иван Иванович, теперь уже замначальника подотдела, сделал ей предложение и она переехала к нему на Сретенку. Они прожили два года, но потом Соня, как звали жену Иванова, не выдержала притеснений его мамы, которые были тем более невыносимы, что приходилось жить в одной комнате в коммунальной квартире, и уехала от него, хотя развода не взяла.</w:t>
      </w:r>
    </w:p>
    <w:p w14:paraId="2FB4B265"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В 1924 году Госзерно реорганизовали, Ширикова кинули на укрепление коммунального треста, и тот, уходя, взял с собой Ивана Ивановича.</w:t>
      </w:r>
    </w:p>
    <w:p w14:paraId="422C9F1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Так прошло несколько лет. Иван Иванович ничем особенным не отличался, хотя и совершил несколько небольших подвигов, оцененных премиями. Года через два умерла мама, полагавшая, что сына недооценивают. Жена Соня после этого вернулась к Ивану Ивановичу, и у них родилась дочь. Жизнь налаживалась.</w:t>
      </w:r>
    </w:p>
    <w:p w14:paraId="44E0EDE2"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Иван Иванович показывал мне фотографии того времени. Он, еще молодой, но строгий, стоит рядом с женой Соней, которая держит на коленях дочку, очень похожую на Ивана Ивановича в детстве.</w:t>
      </w:r>
    </w:p>
    <w:p w14:paraId="0412C27C"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Ивану Ивановичу запомнилась от тех лет премия в виде наручных часов в стальном корпусе и с секундной стрелкой, которую он получил за то, что разработал и провел в жизнь идею товарища Ширикова о создании цепи современных бань в подотчетном районе. Задача была сложная: достойных помещений не хватало, а народу надо было мыться. Шириков обратился к Ивану Ивановичу и сказал:</w:t>
      </w:r>
    </w:p>
    <w:p w14:paraId="5EBBB82E"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Будет премия.</w:t>
      </w:r>
    </w:p>
    <w:p w14:paraId="6295B232"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Иван Иванович думал три дня. Он ходил по Москве, рассматривал дома и строения. Наконец, удовлетворенный, вернулся за свой небольшой стол и написал, а затем подал начальству докладную записку о размещении бань в некоторых церквах. Там толстые стены и даже встречаются подвалы, где можно разместить котлы.</w:t>
      </w:r>
    </w:p>
    <w:p w14:paraId="23E2212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Шириков несколько смутился, опасаясь, не слишком ли радикально решение Иванова. И премию выдать воздержался, пока не провентилирует вопрос в Моссовете.</w:t>
      </w:r>
    </w:p>
    <w:p w14:paraId="351F7C3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 xml:space="preserve">Иванов был обижен. Он привык уже, что, если премию обещали, премию должны дать. Так и сказал жене. Жена Соня сказала, что лучше прожить без премии, чем принимать такое решение. Иванов ничего не ответил жене, но той </w:t>
      </w:r>
      <w:r w:rsidRPr="00571960">
        <w:rPr>
          <w:rFonts w:ascii="Verdana" w:hAnsi="Verdana"/>
          <w:color w:val="000000"/>
          <w:sz w:val="20"/>
          <w:lang w:val="ru-RU"/>
        </w:rPr>
        <w:lastRenderedPageBreak/>
        <w:t>же ночью написал письмо в ОГПУ, где разъяснил свои разногласия и честно поведал об обещанной премии.</w:t>
      </w:r>
    </w:p>
    <w:p w14:paraId="13EDEF2E"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Шириков больше на работу не пришел, но Иванову его место не отдали, как беспартийному. Впрочем, Иванов на него и не претендовал, так как был идеальным исполнителем, а не организатором.</w:t>
      </w:r>
    </w:p>
    <w:p w14:paraId="29FD61F9"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Новый начальник подтвердил, что премия Иванову положена, однако после того, как тот лично проведет операцию по передаче церквей под бани. Иванов честно провел эту операцию и был премирован часами с секундной стрелкой, которые носил до старости.</w:t>
      </w:r>
    </w:p>
    <w:p w14:paraId="78A45203"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Умение с выдумкой исполнять принесло Ивану Ивановичу еще одну премию в размере месячного оклада в середине тридцатых годов, когда в коммунальном тресте был обнаружен правотроцкистский заговор на немецкие деньги. Сверху спустили разнарядку, в которой было сказано, что в тресте есть восемнадцать участников заговора, во главе которых стоит Семенов. Но более ничего не уточнили.</w:t>
      </w:r>
    </w:p>
    <w:p w14:paraId="52EB4502"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Начальник был растерян и призвал Иванова.</w:t>
      </w:r>
    </w:p>
    <w:p w14:paraId="26C34AC0"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Иванов прочел письмо из ОГПУ и спросил: а может ли он рассчитывать на премию, если удачно выполнит поручение? Когда он получил соответствующее обещание, он взял список сотрудников, в котором нашел семнадцать Семеновых и двадцать одну Семенову. Из них он и составил список участников правотроцкистского заговора на немецкие деньги. Начальник колебался, потому что от него требовалось лишь восемнадцать заговорщиков, а если отыскать тридцать восемь, то не останется кандидатов для следующих заговоров.</w:t>
      </w:r>
    </w:p>
    <w:p w14:paraId="2D17663E"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Тогда Иванов, почувствовав, что рискует остаться без премии, переслал второй экземпляр списка в ОГПУ. На следующий день начальник не пришел на работу, а Иванов получил премию в размере месячного оклада.</w:t>
      </w:r>
    </w:p>
    <w:p w14:paraId="75BA1EBA"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Его жена Соня выразила сомнение, правильно ли Иванов ведет себя. Тот даже не рассердился.</w:t>
      </w:r>
    </w:p>
    <w:p w14:paraId="0039CD58"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Я же получил премию,</w:t>
      </w:r>
      <w:r w:rsidRPr="00571960">
        <w:rPr>
          <w:rFonts w:ascii="Verdana" w:hAnsi="Verdana"/>
          <w:color w:val="000000"/>
          <w:sz w:val="20"/>
        </w:rPr>
        <w:t> </w:t>
      </w:r>
      <w:r w:rsidRPr="00571960">
        <w:rPr>
          <w:rFonts w:ascii="Verdana" w:hAnsi="Verdana"/>
          <w:color w:val="000000"/>
          <w:sz w:val="20"/>
          <w:lang w:val="ru-RU"/>
        </w:rPr>
        <w:t>— сказал он.</w:t>
      </w:r>
      <w:r w:rsidRPr="00571960">
        <w:rPr>
          <w:rFonts w:ascii="Verdana" w:hAnsi="Verdana"/>
          <w:color w:val="000000"/>
          <w:sz w:val="20"/>
        </w:rPr>
        <w:t> </w:t>
      </w:r>
      <w:r w:rsidRPr="00571960">
        <w:rPr>
          <w:rFonts w:ascii="Verdana" w:hAnsi="Verdana"/>
          <w:color w:val="000000"/>
          <w:sz w:val="20"/>
          <w:lang w:val="ru-RU"/>
        </w:rPr>
        <w:t>— Зря премии не дают. Мама была бы рада.</w:t>
      </w:r>
    </w:p>
    <w:p w14:paraId="4487618A"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Его жена Соня навсегда уехала от мужа, взяв с собой дочку. Она поселилась у родственников под Запорожьем. Иванов посылал алименты на воспитание дочери, а когда получал премию, присылал больше. Если Соня получала денег больше, чем рассчитывала, она долго плакала.</w:t>
      </w:r>
    </w:p>
    <w:p w14:paraId="18B5CA4C"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Последний раз Иван Иванович прислал дополнительные тридцать рублей в 1947 году, в день восемнадцатилетия дочери.</w:t>
      </w:r>
    </w:p>
    <w:p w14:paraId="111E7B56"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 xml:space="preserve">В то время он уже работал в Академии наук, но не ученым, а исполнителем в Президиуме. Тогда случился казус: к нам в страну приехала высокопоставленная </w:t>
      </w:r>
      <w:r w:rsidRPr="00571960">
        <w:rPr>
          <w:rFonts w:ascii="Verdana" w:hAnsi="Verdana"/>
          <w:color w:val="000000"/>
          <w:sz w:val="20"/>
          <w:lang w:val="ru-RU"/>
        </w:rPr>
        <w:lastRenderedPageBreak/>
        <w:t>делегация из недружественной страны, чтобы ознакомиться со сталинским планом преобразования природы. Для делегации был выделен специальный участок, где должны были колоситься поля, огражденные буйными лесными посадками. Однако за день до отъезда делегации стало известно, что посадки, созданные на принципах внутривидового сотрудничества и взаимопомощи, завяли, а поля, засеянные ржаной пшеницей, перерожденной из яровой, пусты. Ни остановить делегацию на правительственном уровне, ни пустить ее в сторону не удалось. Тогда тот академик, который придумал дружбу между деревьями, отыскал Ивана Ивановича и обещал ему премию.</w:t>
      </w:r>
    </w:p>
    <w:p w14:paraId="596E4EC8"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Иван Иванович, как он мне признался, взял географическую карту того района и выяснил, что выше его находится большая плотина. По согласованию с академиком и другими лицами он предложил выход. Он сам отправился на ту плотину и в нужный момент открыл все ее створы. Река, разлившаяся по полям и лесным полосам, нечаянно утопила иностранную делегацию, а также несколько деревень. Были принесены соответствующие извинения за стихийное бедствие. Больше подобные делегации не ездили. Иван Иванович получил свою премию, но был строго наказан за самоуправство и три года провел в лагерях строгого режима.</w:t>
      </w:r>
    </w:p>
    <w:p w14:paraId="77D145D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Денег оттуда он семье не посылал, потому что дочь уже достигла совершеннолетия и никто не ждал от отца вестей. В то же время он четырежды получал в лагере премии. В первый раз за то, что исполнил просьбу начальника лагеря экономить ватники заключенных, которые за пятилетку изнашивали ценную одежду до дыр. Он предложил совместить борьбу за экономию ватников с экономией питания. Двойная экономия привела вскоре к тому, что ватники стали освобождаться от содержимого вдвое быстрей, а из сэкономленных продуктов удалось выделить премию Иванову в виде пирожка с повидлом.</w:t>
      </w:r>
    </w:p>
    <w:p w14:paraId="32722F1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Иванов был освобожден досрочно. Он не изменился, лишь облысел. Обиды ни на кого не таил, так как все премии, которые ему были обещаны как до ареста, так и во время жизни в лагере, он получил.</w:t>
      </w:r>
    </w:p>
    <w:p w14:paraId="618640E0"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Я пропускаю здесь несколько лет плодотворной работы Ивана Ивановича. Но надо сказать, что за эти годы он получил более двадцати премий и репутация его настолько укрепилась, что его стали использовать в самых различных областях хозяйства.</w:t>
      </w:r>
    </w:p>
    <w:p w14:paraId="7673CD4E"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Однажды судьба свела его с бывшей женой Соней.</w:t>
      </w:r>
    </w:p>
    <w:p w14:paraId="539813CF"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Проблема, стоявшая перед проектировщиками большого комбината в Запорожской области, заключалась в том, что комбинату требовалось много воды, а воды было мало. Пригласили Иванова. Обещали премию.</w:t>
      </w:r>
    </w:p>
    <w:p w14:paraId="0C3CCA63"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 xml:space="preserve">Иван Иванович решил, что посетит во время этой командировки свою семью. Семья встретила его прохладно. Дочь была замужем и отца не узнала. А Соня узнала, но не обрадовалась. Чтобы не тратиться на гостиницу, в которой были номера лишь по три рубля, тогда как командировочные Ивана Ивановича </w:t>
      </w:r>
      <w:r w:rsidRPr="00571960">
        <w:rPr>
          <w:rFonts w:ascii="Verdana" w:hAnsi="Verdana"/>
          <w:color w:val="000000"/>
          <w:sz w:val="20"/>
          <w:lang w:val="ru-RU"/>
        </w:rPr>
        <w:lastRenderedPageBreak/>
        <w:t>предусматривали оплату в размере полутора рублей, Иванов решил переночевать в домике у Сони.</w:t>
      </w:r>
    </w:p>
    <w:p w14:paraId="132CF7CF"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Ему постелили у окна на диване.</w:t>
      </w:r>
    </w:p>
    <w:p w14:paraId="3F2B6A62"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Утром Иван Иванович проснулся от звона цепи. Его жена набирала воду из колодца. Он встал, подошел к колодцу и увидел, что до воды метров десять.</w:t>
      </w:r>
    </w:p>
    <w:p w14:paraId="7F9D158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Попрощавшись с Соней, Иван Иванович отправился в Запорожье и узнал у специалистов, что в том районе есть большая подводная линза, из которой и черпают воду местные жители. Иван Иванович обрадовался, вернулся в Москву и там сообщил, что воду для комбината можно найти, если выкопать возле него колодцы глубиной в пятьдесят метров и качать воду прямо из линзы.</w:t>
      </w:r>
    </w:p>
    <w:p w14:paraId="4850CE43"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Некоторые специалисты подняли шум, уверяя, что этим будет ликвидировано местное сельское хозяйство.</w:t>
      </w:r>
    </w:p>
    <w:p w14:paraId="5F05CCE9"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Однако они не знали, как суров становится Иван Иванович, когда дело идет о заслуженной премии. Он смог пробиться к министру, и комбинат получил воду, а Иванов премию. Четыре близлежащих района области были выселены, так как невозможно возить воду в цистернах для ста пятидесяти тысяч семей. Когда в другом министерстве, которое прознало о способностях Ивана Ивановича, решено было повернуть на юг северные реки и таким образом насытить влагой поля юга, исполнителем пригласили Иванова. Иванов уже стал пожилым человеком. Он получил отдельную однокомнатную квартиру, где повесил фотографию мамы и почетные грамоты, но жениться снова не стал.</w:t>
      </w:r>
    </w:p>
    <w:p w14:paraId="7C92E80C"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Ученые и любители старины сильно возражали и рвались в кабинет к министру, чтобы объяснить, почему нельзя губить север ради спасения юга. Иван Иванович добился в министерстве, чтобы другим ученым, которые будут доказывать обратное, тоже дали премии. Другие ученые, узнав о премиях, стали доказывать общественности, что опасения первых ученых напрасны. Тем временем, пока никто не мог разобраться в споре, Иванов дал сигнал бульдозерам и экскаваторам двинуться на север, где они срочно прокопали каналы. Эта борьба, закончившаяся победой Ивана Ивановича, заняла три года. Но для Иванова не прошла бесследно. Он получил премию в размере ста двадцати рублей. И смог купить красивый импортный торшер.</w:t>
      </w:r>
    </w:p>
    <w:p w14:paraId="2ADD19A9"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Еще пятьдесят рублей премии он получил за то, что ему удалось уничтожить озеро Байкал. А потом шестьдесят пять</w:t>
      </w:r>
      <w:r w:rsidRPr="00571960">
        <w:rPr>
          <w:rFonts w:ascii="Verdana" w:hAnsi="Verdana"/>
          <w:color w:val="000000"/>
          <w:sz w:val="20"/>
        </w:rPr>
        <w:t> </w:t>
      </w:r>
      <w:r w:rsidRPr="00571960">
        <w:rPr>
          <w:rFonts w:ascii="Verdana" w:hAnsi="Verdana"/>
          <w:color w:val="000000"/>
          <w:sz w:val="20"/>
          <w:lang w:val="ru-RU"/>
        </w:rPr>
        <w:t>— за ликвидацию Аральского моря.</w:t>
      </w:r>
    </w:p>
    <w:p w14:paraId="7F2E2143"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Газеты и журналы метали громы и молнии в министров и академиков, полагая, что это они уничтожают природу и культурные ценности. Что из-за их легкомысленных, корыстных и даже преступных действий нашим детям нечего будет есть и нечем дышать. Но никто не метал молний в Ивана Ивановича, потому что он был совершенно незаметен. И никто так и не догадался, что именно его страсть к получению небольших, честно заработанных премий и есть главная причина упадка нашей цивилизации.</w:t>
      </w:r>
    </w:p>
    <w:p w14:paraId="27BF0260"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На рубеже девяностых годов Иван Иванович, согбенный возрастом, собрался уйти на пенсию. Но тут его вызвал к себе сам Петрищев.</w:t>
      </w:r>
    </w:p>
    <w:p w14:paraId="65CADA3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Иван Иванович,</w:t>
      </w:r>
      <w:r w:rsidRPr="00571960">
        <w:rPr>
          <w:rFonts w:ascii="Verdana" w:hAnsi="Verdana"/>
          <w:color w:val="000000"/>
          <w:sz w:val="20"/>
        </w:rPr>
        <w:t> </w:t>
      </w:r>
      <w:r w:rsidRPr="00571960">
        <w:rPr>
          <w:rFonts w:ascii="Verdana" w:hAnsi="Verdana"/>
          <w:color w:val="000000"/>
          <w:sz w:val="20"/>
          <w:lang w:val="ru-RU"/>
        </w:rPr>
        <w:t>— сказал Петрищев,</w:t>
      </w:r>
      <w:r w:rsidRPr="00571960">
        <w:rPr>
          <w:rFonts w:ascii="Verdana" w:hAnsi="Verdana"/>
          <w:color w:val="000000"/>
          <w:sz w:val="20"/>
        </w:rPr>
        <w:t> </w:t>
      </w:r>
      <w:r w:rsidRPr="00571960">
        <w:rPr>
          <w:rFonts w:ascii="Verdana" w:hAnsi="Verdana"/>
          <w:color w:val="000000"/>
          <w:sz w:val="20"/>
          <w:lang w:val="ru-RU"/>
        </w:rPr>
        <w:t>— как ты знаешь, народ у нас за последние годы очень разболтался. Все труднее строить новые заводы, так нужные нашему министерству для выполнения плана. Мы, конечно, не возражаем с тобой против охраны окружающей среды.</w:t>
      </w:r>
    </w:p>
    <w:p w14:paraId="32234D4C"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Нет, не возражаем,</w:t>
      </w:r>
      <w:r w:rsidRPr="00571960">
        <w:rPr>
          <w:rFonts w:ascii="Verdana" w:hAnsi="Verdana"/>
          <w:color w:val="000000"/>
          <w:sz w:val="20"/>
        </w:rPr>
        <w:t> </w:t>
      </w:r>
      <w:r w:rsidRPr="00571960">
        <w:rPr>
          <w:rFonts w:ascii="Verdana" w:hAnsi="Verdana"/>
          <w:color w:val="000000"/>
          <w:sz w:val="20"/>
          <w:lang w:val="ru-RU"/>
        </w:rPr>
        <w:t>— сказал Иванов.</w:t>
      </w:r>
    </w:p>
    <w:p w14:paraId="0F592F1C"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Петрищев налил в стакан воды из графина, подошел к подоконнику и лично полил стоявшие в горшках цветы.</w:t>
      </w:r>
    </w:p>
    <w:p w14:paraId="6B70F81F"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Боюсь, что Златогорский комбинат нам не дадут пустить. И тогда мы не реализуем ассигнования.</w:t>
      </w:r>
    </w:p>
    <w:p w14:paraId="67EBAAE1"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Плохо,</w:t>
      </w:r>
      <w:r w:rsidRPr="00571960">
        <w:rPr>
          <w:rFonts w:ascii="Verdana" w:hAnsi="Verdana"/>
          <w:color w:val="000000"/>
          <w:sz w:val="20"/>
        </w:rPr>
        <w:t> </w:t>
      </w:r>
      <w:r w:rsidRPr="00571960">
        <w:rPr>
          <w:rFonts w:ascii="Verdana" w:hAnsi="Verdana"/>
          <w:color w:val="000000"/>
          <w:sz w:val="20"/>
          <w:lang w:val="ru-RU"/>
        </w:rPr>
        <w:t>— сказал Иванов.</w:t>
      </w:r>
    </w:p>
    <w:p w14:paraId="5707700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Мне хотелось бы дать тебе премию, Иванов,</w:t>
      </w:r>
      <w:r w:rsidRPr="00571960">
        <w:rPr>
          <w:rFonts w:ascii="Verdana" w:hAnsi="Verdana"/>
          <w:color w:val="000000"/>
          <w:sz w:val="20"/>
        </w:rPr>
        <w:t> </w:t>
      </w:r>
      <w:r w:rsidRPr="00571960">
        <w:rPr>
          <w:rFonts w:ascii="Verdana" w:hAnsi="Verdana"/>
          <w:color w:val="000000"/>
          <w:sz w:val="20"/>
          <w:lang w:val="ru-RU"/>
        </w:rPr>
        <w:t>— сказал Петрищев.</w:t>
      </w:r>
      <w:r w:rsidRPr="00571960">
        <w:rPr>
          <w:rFonts w:ascii="Verdana" w:hAnsi="Verdana"/>
          <w:color w:val="000000"/>
          <w:sz w:val="20"/>
        </w:rPr>
        <w:t> </w:t>
      </w:r>
      <w:r w:rsidRPr="00571960">
        <w:rPr>
          <w:rFonts w:ascii="Verdana" w:hAnsi="Verdana"/>
          <w:color w:val="000000"/>
          <w:sz w:val="20"/>
          <w:lang w:val="ru-RU"/>
        </w:rPr>
        <w:t>— И немалую. Рублей в сто. Как ты на это смотришь?</w:t>
      </w:r>
    </w:p>
    <w:p w14:paraId="5362754B"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А чем они мотивируют?</w:t>
      </w:r>
    </w:p>
    <w:p w14:paraId="033A9E88"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Ах, не говори! Типичные демагоги. Говорят, что дым этого комбината уничтожит воздух над Европейской частью территории нашей страны. А это</w:t>
      </w:r>
      <w:r w:rsidRPr="00571960">
        <w:rPr>
          <w:rFonts w:ascii="Verdana" w:hAnsi="Verdana"/>
          <w:color w:val="000000"/>
          <w:sz w:val="20"/>
        </w:rPr>
        <w:t> </w:t>
      </w:r>
      <w:r w:rsidRPr="00571960">
        <w:rPr>
          <w:rFonts w:ascii="Verdana" w:hAnsi="Verdana"/>
          <w:color w:val="000000"/>
          <w:sz w:val="20"/>
          <w:lang w:val="ru-RU"/>
        </w:rPr>
        <w:t>— преувеличение.</w:t>
      </w:r>
    </w:p>
    <w:p w14:paraId="7AE08A8A"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А премия когда будет?</w:t>
      </w:r>
      <w:r w:rsidRPr="00571960">
        <w:rPr>
          <w:rFonts w:ascii="Verdana" w:hAnsi="Verdana"/>
          <w:color w:val="000000"/>
          <w:sz w:val="20"/>
        </w:rPr>
        <w:t> </w:t>
      </w:r>
      <w:r w:rsidRPr="00571960">
        <w:rPr>
          <w:rFonts w:ascii="Verdana" w:hAnsi="Verdana"/>
          <w:color w:val="000000"/>
          <w:sz w:val="20"/>
          <w:lang w:val="ru-RU"/>
        </w:rPr>
        <w:t>— спросил Иванов.</w:t>
      </w:r>
    </w:p>
    <w:p w14:paraId="132FC6C0"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Сразу, как только задымят трубы комбината.</w:t>
      </w:r>
    </w:p>
    <w:p w14:paraId="2AE86C79"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Удивительная сила духа и упорство крылись в этом немощном на вид старичке. Не прошло и шести месяцев, как, несмотря на протесты общественности, на три специальных постановления правительства и даже резолюцию ООН, Златогорский комбинат дал первый дым. Вскоре половина человечества была вынуждена перейти в газоубежища.</w:t>
      </w:r>
    </w:p>
    <w:p w14:paraId="319624B1"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Премию Иван Иванович получил вместе с противогазом.</w:t>
      </w:r>
    </w:p>
    <w:p w14:paraId="680A5FC2"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Он отложил ее на черный день и переселился в газоубежище.</w:t>
      </w:r>
    </w:p>
    <w:p w14:paraId="71087DE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Там мы с ним и познакомились.</w:t>
      </w:r>
    </w:p>
    <w:p w14:paraId="6DD3CEE0"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Длинными вечерами Иван Иванович дребезжащим голосом рассказывал мне о своей жизни, и постепенно я стал понимать, какую громадную, неоцененную роль он сыграл в жизни нашего государства. Я сказал ему об этом, и Иван Иванович удовлетворенно кивнул. А на следующей неделе, когда из-за кислотных дождей никто не мог выйти из газоубежища, мы с ним занялись подсчетами. Оказалось, что за свою жизнь Иван Иванович получил в обшей сложности сто сорок две премии общей суммой в восемь тысяч тридцать два рубля. Это помимо зарплаты. Затем мы с ним стали подсчитывать, во сколько его деятельность обошлась стране. Без ложной скромности Иванов согласился на мои неполные выводы: восемнадцать триллионов с хвостиком. И каждый новый день, сколько бы их ни осталось до конца света, стоил не меньше шестнадцати миллиардов.</w:t>
      </w:r>
    </w:p>
    <w:p w14:paraId="71B46939"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Что ж, внушительно,</w:t>
      </w:r>
      <w:r w:rsidRPr="00571960">
        <w:rPr>
          <w:rFonts w:ascii="Verdana" w:hAnsi="Verdana"/>
          <w:color w:val="000000"/>
          <w:sz w:val="20"/>
        </w:rPr>
        <w:t> </w:t>
      </w:r>
      <w:r w:rsidRPr="00571960">
        <w:rPr>
          <w:rFonts w:ascii="Verdana" w:hAnsi="Verdana"/>
          <w:color w:val="000000"/>
          <w:sz w:val="20"/>
          <w:lang w:val="ru-RU"/>
        </w:rPr>
        <w:t>— сказал старенький Иванов. Впрочем, эти цифры на него не произвели большого впечатления, потому что были абстрактны. Я сужу об этом, потому что за последующие дни он ни разу не вспомнил о них, зато как-то утром растолкал меня, чуть не свалив с раскладушки.</w:t>
      </w:r>
    </w:p>
    <w:p w14:paraId="3135A7AB"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Послушайте,</w:t>
      </w:r>
      <w:r w:rsidRPr="00571960">
        <w:rPr>
          <w:rFonts w:ascii="Verdana" w:hAnsi="Verdana"/>
          <w:color w:val="000000"/>
          <w:sz w:val="20"/>
        </w:rPr>
        <w:t> </w:t>
      </w:r>
      <w:r w:rsidRPr="00571960">
        <w:rPr>
          <w:rFonts w:ascii="Verdana" w:hAnsi="Verdana"/>
          <w:color w:val="000000"/>
          <w:sz w:val="20"/>
          <w:lang w:val="ru-RU"/>
        </w:rPr>
        <w:t>— шептал он.</w:t>
      </w:r>
      <w:r w:rsidRPr="00571960">
        <w:rPr>
          <w:rFonts w:ascii="Verdana" w:hAnsi="Verdana"/>
          <w:color w:val="000000"/>
          <w:sz w:val="20"/>
        </w:rPr>
        <w:t> </w:t>
      </w:r>
      <w:r w:rsidRPr="00571960">
        <w:rPr>
          <w:rFonts w:ascii="Verdana" w:hAnsi="Verdana"/>
          <w:color w:val="000000"/>
          <w:sz w:val="20"/>
          <w:lang w:val="ru-RU"/>
        </w:rPr>
        <w:t>— Мы ошиблись. Я забыл о трех премиях. Общая сумма</w:t>
      </w:r>
      <w:r w:rsidRPr="00571960">
        <w:rPr>
          <w:rFonts w:ascii="Verdana" w:hAnsi="Verdana"/>
          <w:color w:val="000000"/>
          <w:sz w:val="20"/>
        </w:rPr>
        <w:t> </w:t>
      </w:r>
      <w:r w:rsidRPr="00571960">
        <w:rPr>
          <w:rFonts w:ascii="Verdana" w:hAnsi="Verdana"/>
          <w:color w:val="000000"/>
          <w:sz w:val="20"/>
          <w:lang w:val="ru-RU"/>
        </w:rPr>
        <w:t>— восемь тысяч триста тридцать шесть рублей.</w:t>
      </w:r>
    </w:p>
    <w:p w14:paraId="726E1D9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Вот так-то!</w:t>
      </w:r>
    </w:p>
    <w:p w14:paraId="05730FB8"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Вчера Иван Иванович покинул нас.</w:t>
      </w:r>
    </w:p>
    <w:p w14:paraId="2A2EA6BD"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В полдень в газоубежище вошли три человека в галстуках и противогазах. Они долго шептались с Иваном Ивановичем. Наконец один из них внятно произнес:</w:t>
      </w:r>
    </w:p>
    <w:p w14:paraId="5ABF7088"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w:t>
      </w:r>
      <w:r w:rsidRPr="00571960">
        <w:rPr>
          <w:rFonts w:ascii="Verdana" w:hAnsi="Verdana"/>
          <w:color w:val="000000"/>
          <w:sz w:val="20"/>
        </w:rPr>
        <w:t> </w:t>
      </w:r>
      <w:r w:rsidRPr="00571960">
        <w:rPr>
          <w:rFonts w:ascii="Verdana" w:hAnsi="Verdana"/>
          <w:color w:val="000000"/>
          <w:sz w:val="20"/>
          <w:lang w:val="ru-RU"/>
        </w:rPr>
        <w:t>Премию вам гарантирую.</w:t>
      </w:r>
    </w:p>
    <w:p w14:paraId="7D4D035E" w14:textId="77777777" w:rsidR="000B175A"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Иван Иванович подмигнул мне и ушел вместе с ними, натягивая противогаз.</w:t>
      </w:r>
    </w:p>
    <w:p w14:paraId="1F12F942" w14:textId="0E8737EB" w:rsidR="00754ECB" w:rsidRPr="00571960" w:rsidRDefault="000B175A" w:rsidP="00571960">
      <w:pPr>
        <w:suppressAutoHyphens/>
        <w:spacing w:after="0" w:line="240" w:lineRule="auto"/>
        <w:ind w:firstLine="283"/>
        <w:jc w:val="both"/>
        <w:rPr>
          <w:rFonts w:ascii="Verdana" w:hAnsi="Verdana"/>
          <w:color w:val="000000"/>
          <w:sz w:val="20"/>
          <w:lang w:val="ru-RU"/>
        </w:rPr>
      </w:pPr>
      <w:r w:rsidRPr="00571960">
        <w:rPr>
          <w:rFonts w:ascii="Verdana" w:hAnsi="Verdana"/>
          <w:color w:val="000000"/>
          <w:sz w:val="20"/>
          <w:lang w:val="ru-RU"/>
        </w:rPr>
        <w:t>Уже третий день я жду конца све...</w:t>
      </w:r>
    </w:p>
    <w:sectPr w:rsidR="00754ECB" w:rsidRPr="00571960" w:rsidSect="0057196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7C8D1" w14:textId="77777777" w:rsidR="00571960" w:rsidRDefault="00571960" w:rsidP="00571960">
      <w:pPr>
        <w:spacing w:after="0" w:line="240" w:lineRule="auto"/>
      </w:pPr>
      <w:r>
        <w:separator/>
      </w:r>
    </w:p>
  </w:endnote>
  <w:endnote w:type="continuationSeparator" w:id="0">
    <w:p w14:paraId="378CE0C0" w14:textId="77777777" w:rsidR="00571960" w:rsidRDefault="00571960" w:rsidP="0057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C45" w14:textId="77777777" w:rsidR="00571960" w:rsidRDefault="00571960" w:rsidP="0012076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9A27791" w14:textId="77777777" w:rsidR="00571960" w:rsidRDefault="00571960" w:rsidP="005719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2F06" w14:textId="2C1C0515" w:rsidR="00571960" w:rsidRPr="00571960" w:rsidRDefault="00571960" w:rsidP="00571960">
    <w:pPr>
      <w:pStyle w:val="Footer"/>
      <w:ind w:right="360"/>
      <w:rPr>
        <w:rFonts w:ascii="Arial" w:hAnsi="Arial" w:cs="Arial"/>
        <w:color w:val="999999"/>
        <w:sz w:val="20"/>
      </w:rPr>
    </w:pPr>
    <w:r w:rsidRPr="0057196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7D18" w14:textId="77777777" w:rsidR="00571960" w:rsidRDefault="00571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AA453" w14:textId="77777777" w:rsidR="00571960" w:rsidRDefault="00571960" w:rsidP="00571960">
      <w:pPr>
        <w:spacing w:after="0" w:line="240" w:lineRule="auto"/>
      </w:pPr>
      <w:r>
        <w:separator/>
      </w:r>
    </w:p>
  </w:footnote>
  <w:footnote w:type="continuationSeparator" w:id="0">
    <w:p w14:paraId="7D89B692" w14:textId="77777777" w:rsidR="00571960" w:rsidRDefault="00571960" w:rsidP="00571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0A25" w14:textId="77777777" w:rsidR="00571960" w:rsidRDefault="005719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EC365" w14:textId="55EC7E0B" w:rsidR="00571960" w:rsidRPr="00571960" w:rsidRDefault="00571960" w:rsidP="00571960">
    <w:pPr>
      <w:pStyle w:val="Header"/>
      <w:rPr>
        <w:rFonts w:ascii="Arial" w:hAnsi="Arial" w:cs="Arial"/>
        <w:color w:val="999999"/>
        <w:sz w:val="20"/>
      </w:rPr>
    </w:pPr>
    <w:r w:rsidRPr="0057196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6133E" w14:textId="77777777" w:rsidR="00571960" w:rsidRDefault="00571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175A"/>
    <w:rsid w:val="0015074B"/>
    <w:rsid w:val="0029639D"/>
    <w:rsid w:val="00326F90"/>
    <w:rsid w:val="00571960"/>
    <w:rsid w:val="00754ECB"/>
    <w:rsid w:val="00AA1D8D"/>
    <w:rsid w:val="00B47730"/>
    <w:rsid w:val="00CB0664"/>
    <w:rsid w:val="00F2330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0A2937"/>
  <w14:defaultImageDpi w14:val="300"/>
  <w15:docId w15:val="{0CD45E38-85DD-42E2-8DCA-9FD3A4370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571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2617</Words>
  <Characters>14839</Characters>
  <Application>Microsoft Office Word</Application>
  <DocSecurity>0</DocSecurity>
  <Lines>274</Lines>
  <Paragraphs>99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17357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Старенький Иванов</dc:title>
  <dc:subject/>
  <dc:creator>Кир Булычев</dc:creator>
  <cp:keywords/>
  <dc:description/>
  <cp:lastModifiedBy>Andrey Piskunov</cp:lastModifiedBy>
  <cp:revision>5</cp:revision>
  <dcterms:created xsi:type="dcterms:W3CDTF">2013-12-23T23:15:00Z</dcterms:created>
  <dcterms:modified xsi:type="dcterms:W3CDTF">2025-08-10T06:01:00Z</dcterms:modified>
  <cp:category/>
</cp:coreProperties>
</file>